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142880040" name="019e3f50-a2b9-7637-ac44-91487f5956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0027490" name="019e3f50-a2b9-7637-ac44-91487f59565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gelblicher 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EFH.Rosrainstrasse 26, 8915 Hausen am Albis</w:t>
          </w:r>
        </w:p>
        <w:p>
          <w:pPr>
            <w:spacing w:before="0" w:after="0"/>
          </w:pPr>
          <w:r>
            <w:t>DN 905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